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4426073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090996" name="59f1a5f0-03dd-11f0-9451-9163085104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5511591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380790" name="b35a5180-03da-11f0-a141-81ad0a7d8e3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913519" name="ba65be00-03d6-11f0-a88b-cb95cb2ad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84166" name="ba65be00-03d6-11f0-a88b-cb95cb2ad60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3185796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651091" name="d7850be0-03da-11f0-8471-83e9d279cb5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690289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674606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143040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680136" name="2d729310-03db-11f0-95fd-6b45541a25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0118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284782" name="46f5cb40-03db-11f0-8427-07155f509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874505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32860" name="5808d3a0-03db-11f0-acfc-83d5647ce31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698079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985580" name="a5f79f90-03dd-11f0-a052-a9019b7e6bd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982216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136205" name="c35d4210-03dd-11f0-8398-7b835e2f38d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7005192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442555" name="437b7f50-03e0-11f0-ac67-fb4a396a91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763176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369637" name="5b3a7240-03e0-11f0-b9ea-6399b1d2a8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806491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83234" name="6bf98e40-03e0-11f0-8456-57ef7057a8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045749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48917" name="7c9ff220-03e0-11f0-a6cd-f3feb4d448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427902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122891" name="96b75400-03e0-11f0-9476-3ddcbb7093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080671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12689" name="abea44e0-03e0-11f0-94f9-19e8fb88301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972972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74090" name="03a6bfb0-03e1-11f0-876b-eff165d35e5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Ich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5578397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712680" name="1656d640-03e1-11f0-8905-5d848813bc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962978" name="75d0f9c0-03e1-11f0-98de-59aac26b02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651976" name="75d0f9c0-03e1-11f0-98de-59aac26b029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 / 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7837678" name="ca2a2550-03e1-11f0-8efd-191dd06d98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00734" name="ca2a2550-03e1-11f0-8efd-191dd06d980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8965743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845643" name="0694c270-03e2-11f0-9be5-47cf650c8bd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Fassade / Dach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5140730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748807" name="98d31d30-03e2-11f0-a28b-739a0cfb1cd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284142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94499" name="ea1da930-03e2-11f0-9ee1-ab697de093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269783" name="db245070-3563-11f0-ab25-9d5484176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288034" name="db245070-3563-11f0-ab25-9d5484176f6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